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 /Küche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578622950" name="99f39650-c110-11ef-a61e-6d97ae065d6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74276228" name="99f39650-c110-11ef-a61e-6d97ae065d6e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842279576" name="ab60a590-c110-11ef-8df9-352c5f0a1d4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81984794" name="ab60a590-c110-11ef-8df9-352c5f0a1d48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669081442" name="c4a01e00-c110-11ef-8277-83e8e89b0ec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13540675" name="c4a01e00-c110-11ef-8277-83e8e89b0ec0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271065206" name="d6282f50-c110-11ef-9bd8-9f424067cac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71122433" name="d6282f50-c110-11ef-9bd8-9f424067cac5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Gang / Schlafzimmer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84424372" name="f5d59ef0-c110-11ef-ab12-b1a9e40e5ed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73373805" name="f5d59ef0-c110-11ef-ab12-b1a9e40e5ed4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Gang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283927394" name="11467650-c111-11ef-82e8-43e393c5e5d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43372307" name="11467650-c111-11ef-82e8-43e393c5e5d7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Gang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80907750" name="20ac1cd0-c111-11ef-a361-650d19e2370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95514494" name="20ac1cd0-c111-11ef-a361-650d19e23706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434651827" name="91a92180-c111-11ef-bc73-d9c68d5e0a0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9196457" name="91a92180-c111-11ef-bc73-d9c68d5e0a0b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828170173" name="a8c3e530-c111-11ef-8eb4-db73be36f4c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38300034" name="a8c3e530-c111-11ef-8eb4-db73be36f4c5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823529710" name="be02bcf0-c111-11ef-8218-4102a273447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50371965" name="be02bcf0-c111-11ef-8218-4102a2734472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Wohnzimner </w:t>
            </w:r>
          </w:p>
          <w:p>
            <w:pPr>
              <w:spacing w:before="0" w:after="0" w:line="240" w:lineRule="auto"/>
            </w:pPr>
            <w:r>
              <w:t>EH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65675047" name="0e428fb0-c112-11ef-83e8-d9d6cfbaf8e2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17464993" name="0e428fb0-c112-11ef-83e8-d9d6cfbaf8e2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Wohnzimner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618617992" name="294c67e0-c112-11ef-ae94-490576cbdcd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87041352" name="294c67e0-c112-11ef-ae94-490576cbdcdd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Wohnzimner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Parkettkleber 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377973968" name="44ff9f70-c112-11ef-9f9a-8b90c5af05f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68689739" name="44ff9f70-c112-11ef-9f9a-8b90c5af05fc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Fassade</w:t>
            </w:r>
          </w:p>
          <w:p>
            <w:pPr>
              <w:spacing w:before="0" w:after="0" w:line="240" w:lineRule="auto"/>
            </w:pPr>
            <w:r>
              <w:t>UG/ EG / OG/ DG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482989256" name="778b6190-c112-11ef-9a2a-6154fefa12a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09090044" name="778b6190-c112-11ef-9a2a-6154fefa12a4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115080659" name="d5f87750-c111-11ef-9554-8d8ee67662d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65265920" name="d5f87750-c111-11ef-9554-8d8ee67662dc.jp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9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Künggasse 7, 9425 Thal</w:t>
          </w:r>
        </w:p>
        <w:p>
          <w:pPr>
            <w:spacing w:before="0" w:after="0"/>
          </w:pPr>
          <w:r>
            <w:t>75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footer.xml" Type="http://schemas.openxmlformats.org/officeDocument/2006/relationships/footer" Id="rId19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